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Daily Scrum - April 24, 2026</w:t>
      </w:r>
    </w:p>
    <w:p>
      <w:r>
        <w:t>Start Time: 10:30 AM</w:t>
      </w:r>
    </w:p>
    <w:p>
      <w:r>
        <w:t>End Time: 11:00 AM</w:t>
      </w:r>
    </w:p>
    <w:p>
      <w:r>
        <w:t>Project: SecureGPS Development</w:t>
      </w:r>
    </w:p>
    <w:p>
      <w:r>
        <w:t>Attendees: Daniel Bikowicz, Helen Gomez, Nahahme Bar 'Ysrael, Omar Adel Alali, Matthew Clayton</w:t>
      </w:r>
    </w:p>
    <w:p/>
    <w:p>
      <w:r>
        <w:t>Meeting Summary</w:t>
      </w:r>
    </w:p>
    <w:p>
      <w:r>
        <w:t>The team completed final wrap-up tasks and confirmed project completion.</w:t>
      </w:r>
    </w:p>
    <w:p/>
    <w:p>
      <w:r>
        <w:t>Daniel Bikowicz</w:t>
      </w:r>
    </w:p>
    <w:p>
      <w:r>
        <w:t>Hours Contributed: 3 hours</w:t>
      </w:r>
    </w:p>
    <w:p>
      <w:r>
        <w:t>Progress: Confirmed final system state and completed last review.</w:t>
      </w:r>
    </w:p>
    <w:p>
      <w:r>
        <w:t>Next Actions: None.</w:t>
      </w:r>
    </w:p>
    <w:p>
      <w:r>
        <w:t>Issues: None.</w:t>
      </w:r>
    </w:p>
    <w:p/>
    <w:p>
      <w:r>
        <w:t>Helen Gomez</w:t>
      </w:r>
    </w:p>
    <w:p>
      <w:r>
        <w:t>Hours Contributed: 3 hours</w:t>
      </w:r>
    </w:p>
    <w:p>
      <w:r>
        <w:t>Progress: Confirmed all documentation and submission materials were complete.</w:t>
      </w:r>
    </w:p>
    <w:p>
      <w:r>
        <w:t>Next Actions: None.</w:t>
      </w:r>
    </w:p>
    <w:p>
      <w:r>
        <w:t>Issues: None.</w:t>
      </w:r>
    </w:p>
    <w:p/>
    <w:p>
      <w:r>
        <w:t>Nahahme Bar 'Ysrael</w:t>
      </w:r>
    </w:p>
    <w:p>
      <w:r>
        <w:t>Hours Contributed: 3 hours</w:t>
      </w:r>
    </w:p>
    <w:p>
      <w:r>
        <w:t>Progress: Verified final UI and system usability.</w:t>
      </w:r>
    </w:p>
    <w:p>
      <w:r>
        <w:t>Next Actions: None.</w:t>
      </w:r>
    </w:p>
    <w:p>
      <w:r>
        <w:t>Issues: None.</w:t>
      </w:r>
    </w:p>
    <w:p/>
    <w:p>
      <w:r>
        <w:t>Omar Adel Alali</w:t>
      </w:r>
    </w:p>
    <w:p>
      <w:r>
        <w:t>Hours Contributed: 3 hours</w:t>
      </w:r>
    </w:p>
    <w:p>
      <w:r>
        <w:t>Progress: Confirmed backend and API final state.</w:t>
      </w:r>
    </w:p>
    <w:p>
      <w:r>
        <w:t>Next Actions: None.</w:t>
      </w:r>
    </w:p>
    <w:p>
      <w:r>
        <w:t>Issues: None.</w:t>
      </w:r>
    </w:p>
    <w:p/>
    <w:p>
      <w:r>
        <w:t>Matthew Clayton</w:t>
      </w:r>
    </w:p>
    <w:p>
      <w:r>
        <w:t>Hours Contributed: 3 hours</w:t>
      </w:r>
    </w:p>
    <w:p>
      <w:r>
        <w:t>Progress: Confirmed final QA validation and documentation.</w:t>
      </w:r>
    </w:p>
    <w:p>
      <w:r>
        <w:t>Next Actions: None.</w:t>
      </w:r>
    </w:p>
    <w:p>
      <w:r>
        <w:t>Issues: None.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